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 / Garderobe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660487" name="019e496f-8a21-7ef8-be0f-8bf69d4ec8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826595" name="019e496f-8a21-7ef8-be0f-8bf69d4ec8f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5821376" name="019e496f-a3ad-787c-8f8f-05ec9af88b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2346958" name="019e496f-a3ad-787c-8f8f-05ec9af88b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2545604" name="019e497a-b683-7844-8ef5-ff1f785369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988503" name="019e497a-b683-7844-8ef5-ff1f785369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3829521" name="019e497a-c4a5-7776-9c4d-7997a7b69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8400086" name="019e497a-c4a5-7776-9c4d-7997a7b69e9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7878005" name="019e497d-8421-70d3-beaa-cee4f6fcc9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359508" name="019e497d-8421-70d3-beaa-cee4f6fcc9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7450396" name="019e497d-9ab9-7d47-9a9c-4808ac6ca3d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885115" name="019e497d-9ab9-7d47-9a9c-4808ac6ca3d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6203078" name="019e497f-249d-754a-99de-a8b07cf13d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015570" name="019e497f-249d-754a-99de-a8b07cf13d7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138908" name="019e497f-34dc-798c-ab16-00d8ac7801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1072347" name="019e497f-34dc-798c-ab16-00d8ac7801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6078544" name="019e4989-e13c-7934-b11d-0845c417fa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7920128" name="019e4989-e13c-7934-b11d-0845c417fa4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7724029" name="019e4989-f5ae-70e5-b8a4-c76f5af9a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477684" name="019e4989-f5ae-70e5-b8a4-c76f5af9a0b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